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7D05B2A" w14:textId="77777777" w:rsidR="00C23D6F" w:rsidRDefault="00000000">
      <w:pPr>
        <w:pStyle w:val="Title"/>
        <w:pBdr>
          <w:bottom w:val="none" w:sz="8" w:space="1" w:color="4472C4"/>
        </w:pBdr>
        <w:spacing w:after="80" w:line="288" w:lineRule="auto"/>
      </w:pPr>
      <w:r>
        <w:rPr>
          <w:rFonts w:ascii="Aptos Display" w:hAnsi="Aptos Display"/>
        </w:rPr>
        <w:t>Lab 2-1: Descriptive Analytics and KPIs</w:t>
      </w:r>
    </w:p>
    <w:p w14:paraId="0F4657FE" w14:textId="77777777" w:rsidR="00C23D6F" w:rsidRDefault="00000000">
      <w:pPr>
        <w:pStyle w:val="Heading2"/>
        <w:spacing w:after="240"/>
      </w:pPr>
      <w:r>
        <w:rPr>
          <w:rFonts w:ascii="Aptos Display" w:hAnsi="Aptos Display"/>
        </w:rPr>
        <w:t>Student Information</w:t>
      </w:r>
    </w:p>
    <w:p w14:paraId="18AA56F6" w14:textId="77777777" w:rsidR="00C23D6F" w:rsidRDefault="00000000">
      <w:pPr>
        <w:spacing w:after="120" w:line="276" w:lineRule="auto"/>
      </w:pPr>
      <w:r>
        <w:t>Student Name:</w:t>
      </w:r>
    </w:p>
    <w:p w14:paraId="59D6CADF" w14:textId="77777777" w:rsidR="00C23D6F" w:rsidRDefault="00C23D6F">
      <w:pPr>
        <w:spacing w:after="360" w:line="276" w:lineRule="auto"/>
      </w:pPr>
    </w:p>
    <w:p w14:paraId="2031ACFF" w14:textId="77777777" w:rsidR="00C23D6F" w:rsidRDefault="00000000">
      <w:pPr>
        <w:spacing w:after="120" w:line="276" w:lineRule="auto"/>
      </w:pPr>
      <w:r>
        <w:t>Course:</w:t>
      </w:r>
    </w:p>
    <w:p w14:paraId="2CC68044" w14:textId="77777777" w:rsidR="00C23D6F" w:rsidRDefault="00C23D6F">
      <w:pPr>
        <w:spacing w:after="360" w:line="276" w:lineRule="auto"/>
      </w:pPr>
    </w:p>
    <w:p w14:paraId="56336B12" w14:textId="77777777" w:rsidR="00C23D6F" w:rsidRDefault="00000000">
      <w:pPr>
        <w:spacing w:after="120" w:line="276" w:lineRule="auto"/>
      </w:pPr>
      <w:r>
        <w:t>Date:</w:t>
      </w:r>
    </w:p>
    <w:p w14:paraId="0D9F7E7D" w14:textId="77777777" w:rsidR="00C23D6F" w:rsidRDefault="00C23D6F">
      <w:pPr>
        <w:spacing w:after="360" w:line="276" w:lineRule="auto"/>
      </w:pPr>
    </w:p>
    <w:p w14:paraId="3AC438EF" w14:textId="77777777" w:rsidR="00C23D6F" w:rsidRDefault="00000000">
      <w:pPr>
        <w:spacing w:after="120" w:line="276" w:lineRule="auto"/>
      </w:pPr>
      <w:r>
        <w:t>Instructor:</w:t>
      </w:r>
    </w:p>
    <w:p w14:paraId="14C8F328" w14:textId="77777777" w:rsidR="00C23D6F" w:rsidRDefault="00C23D6F">
      <w:pPr>
        <w:spacing w:after="360" w:line="276" w:lineRule="auto"/>
      </w:pPr>
    </w:p>
    <w:p w14:paraId="7C250032" w14:textId="77777777" w:rsidR="00C23D6F" w:rsidRDefault="00000000">
      <w:pPr>
        <w:pStyle w:val="Heading1"/>
        <w:spacing w:after="80"/>
      </w:pPr>
      <w:r>
        <w:rPr>
          <w:rFonts w:ascii="Aptos Display" w:hAnsi="Aptos Display"/>
        </w:rPr>
        <w:t>Directions for Completion</w:t>
      </w:r>
    </w:p>
    <w:p w14:paraId="328586FC" w14:textId="77777777" w:rsidR="00C23D6F" w:rsidRDefault="00000000">
      <w:pPr>
        <w:spacing w:after="240" w:line="276" w:lineRule="auto"/>
      </w:pPr>
      <w:r>
        <w:t>This practice form is designed to help you apply the concepts covered in Lab 2-1: Descriptive Analytics and KPIs. Complete all questions using the practice dataset provided below.</w:t>
      </w:r>
    </w:p>
    <w:p w14:paraId="47983F19" w14:textId="77777777" w:rsidR="00C23D6F" w:rsidRDefault="00000000">
      <w:pPr>
        <w:spacing w:after="240" w:line="276" w:lineRule="auto"/>
      </w:pPr>
      <w:r>
        <w:t>Use Microsoft Excel to perform all calculations and create charts. Include supporting screenshots of your Excel work showing formulas, calculated values, charts, and any other evidence of your analysis.</w:t>
      </w:r>
    </w:p>
    <w:p w14:paraId="36B97BD9" w14:textId="77777777" w:rsidR="00C23D6F" w:rsidRDefault="00000000">
      <w:pPr>
        <w:spacing w:after="240" w:line="276" w:lineRule="auto"/>
      </w:pPr>
      <w:r>
        <w:t>For questions requiring written explanations, provide clear and concise responses in the space provided. You may type your answers directly into this document, adjusting spacing as needed.</w:t>
      </w:r>
    </w:p>
    <w:p w14:paraId="04D0FE8A" w14:textId="77777777" w:rsidR="00C23D6F" w:rsidRDefault="00000000">
      <w:pPr>
        <w:pStyle w:val="Heading1"/>
        <w:spacing w:after="240"/>
      </w:pPr>
      <w:r>
        <w:rPr>
          <w:rFonts w:ascii="Aptos Display" w:hAnsi="Aptos Display"/>
        </w:rPr>
        <w:t>Practice Dataset: Monthly Sales Performance</w:t>
      </w:r>
    </w:p>
    <w:p w14:paraId="60C1AB47" w14:textId="77777777" w:rsidR="00C23D6F" w:rsidRDefault="00000000">
      <w:pPr>
        <w:spacing w:after="240" w:line="276" w:lineRule="auto"/>
      </w:pPr>
      <w:r>
        <w:t>Use the following dataset to answer all practice questions. The table contains 8 months of sales data from January through August, including Actual Sales and Sales Target values for each month.</w:t>
      </w:r>
    </w:p>
    <w:tbl>
      <w:tblPr>
        <w:tblW w:w="0" w:type="auto"/>
        <w:tblLook w:val="04A0" w:firstRow="1" w:lastRow="0" w:firstColumn="1" w:lastColumn="0" w:noHBand="0" w:noVBand="1"/>
      </w:tblPr>
      <w:tblGrid>
        <w:gridCol w:w="3206"/>
        <w:gridCol w:w="3206"/>
        <w:gridCol w:w="3206"/>
      </w:tblGrid>
      <w:tr w:rsidR="00C23D6F" w14:paraId="2F272DC1" w14:textId="77777777">
        <w:trPr>
          <w:tblHeader/>
        </w:trPr>
        <w:tc>
          <w:tcPr>
            <w:tcW w:w="3213" w:type="dxa"/>
            <w:tcBorders>
              <w:top w:val="single" w:sz="8" w:space="0" w:color="D3D3D3"/>
              <w:left w:val="single" w:sz="8" w:space="0" w:color="D3D3D3"/>
              <w:bottom w:val="single" w:sz="8" w:space="0" w:color="D3D3D3"/>
              <w:right w:val="single" w:sz="8" w:space="0" w:color="D3D3D3"/>
            </w:tcBorders>
            <w:shd w:val="clear" w:color="auto" w:fill="4472C4"/>
            <w:tcMar>
              <w:top w:w="160" w:type="dxa"/>
              <w:left w:w="160" w:type="dxa"/>
              <w:bottom w:w="160" w:type="dxa"/>
              <w:right w:w="160" w:type="dxa"/>
            </w:tcMar>
            <w:vAlign w:val="center"/>
          </w:tcPr>
          <w:p w14:paraId="00D4B703" w14:textId="77777777" w:rsidR="00C23D6F" w:rsidRDefault="00000000">
            <w:pPr>
              <w:spacing w:after="0"/>
              <w:jc w:val="center"/>
            </w:pPr>
            <w:r>
              <w:rPr>
                <w:b/>
                <w:color w:val="FFFFFF"/>
              </w:rPr>
              <w:t>Month</w:t>
            </w:r>
          </w:p>
        </w:tc>
        <w:tc>
          <w:tcPr>
            <w:tcW w:w="3213" w:type="dxa"/>
            <w:tcBorders>
              <w:top w:val="single" w:sz="8" w:space="0" w:color="D3D3D3"/>
              <w:left w:val="single" w:sz="8" w:space="0" w:color="D3D3D3"/>
              <w:bottom w:val="single" w:sz="8" w:space="0" w:color="D3D3D3"/>
              <w:right w:val="single" w:sz="8" w:space="0" w:color="D3D3D3"/>
            </w:tcBorders>
            <w:shd w:val="clear" w:color="auto" w:fill="4472C4"/>
            <w:tcMar>
              <w:top w:w="160" w:type="dxa"/>
              <w:left w:w="160" w:type="dxa"/>
              <w:bottom w:w="160" w:type="dxa"/>
              <w:right w:w="160" w:type="dxa"/>
            </w:tcMar>
            <w:vAlign w:val="center"/>
          </w:tcPr>
          <w:p w14:paraId="7B7D96FF" w14:textId="77777777" w:rsidR="00C23D6F" w:rsidRDefault="00000000">
            <w:pPr>
              <w:spacing w:after="0"/>
              <w:jc w:val="center"/>
            </w:pPr>
            <w:r>
              <w:rPr>
                <w:b/>
                <w:color w:val="FFFFFF"/>
              </w:rPr>
              <w:t>Actual Sales</w:t>
            </w:r>
          </w:p>
        </w:tc>
        <w:tc>
          <w:tcPr>
            <w:tcW w:w="3213" w:type="dxa"/>
            <w:tcBorders>
              <w:top w:val="single" w:sz="8" w:space="0" w:color="D3D3D3"/>
              <w:left w:val="single" w:sz="8" w:space="0" w:color="D3D3D3"/>
              <w:bottom w:val="single" w:sz="8" w:space="0" w:color="D3D3D3"/>
              <w:right w:val="single" w:sz="8" w:space="0" w:color="D3D3D3"/>
            </w:tcBorders>
            <w:shd w:val="clear" w:color="auto" w:fill="4472C4"/>
            <w:tcMar>
              <w:top w:w="160" w:type="dxa"/>
              <w:left w:w="160" w:type="dxa"/>
              <w:bottom w:w="160" w:type="dxa"/>
              <w:right w:w="160" w:type="dxa"/>
            </w:tcMar>
            <w:vAlign w:val="center"/>
          </w:tcPr>
          <w:p w14:paraId="1C16BB96" w14:textId="77777777" w:rsidR="00C23D6F" w:rsidRDefault="00000000">
            <w:pPr>
              <w:spacing w:after="0"/>
              <w:jc w:val="center"/>
            </w:pPr>
            <w:r>
              <w:rPr>
                <w:b/>
                <w:color w:val="FFFFFF"/>
              </w:rPr>
              <w:t>Sales Target</w:t>
            </w:r>
          </w:p>
        </w:tc>
      </w:tr>
      <w:tr w:rsidR="00C23D6F" w14:paraId="03A72FD3" w14:textId="77777777">
        <w:tc>
          <w:tcPr>
            <w:tcW w:w="3213"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0D130ACD" w14:textId="77777777" w:rsidR="00C23D6F" w:rsidRDefault="00000000">
            <w:pPr>
              <w:spacing w:after="0"/>
              <w:jc w:val="center"/>
            </w:pPr>
            <w:r>
              <w:t>Jan</w:t>
            </w:r>
          </w:p>
        </w:tc>
        <w:tc>
          <w:tcPr>
            <w:tcW w:w="3213"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2E920B1A" w14:textId="77777777" w:rsidR="00C23D6F" w:rsidRDefault="00000000">
            <w:pPr>
              <w:spacing w:after="0"/>
              <w:jc w:val="center"/>
            </w:pPr>
            <w:r>
              <w:t>120</w:t>
            </w:r>
          </w:p>
        </w:tc>
        <w:tc>
          <w:tcPr>
            <w:tcW w:w="3213"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33C0B9DD" w14:textId="77777777" w:rsidR="00C23D6F" w:rsidRDefault="00000000">
            <w:pPr>
              <w:spacing w:after="0"/>
              <w:jc w:val="center"/>
            </w:pPr>
            <w:r>
              <w:t>130</w:t>
            </w:r>
          </w:p>
        </w:tc>
      </w:tr>
      <w:tr w:rsidR="00C23D6F" w14:paraId="01964F1C" w14:textId="77777777">
        <w:tc>
          <w:tcPr>
            <w:tcW w:w="3213"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3FE271A4" w14:textId="77777777" w:rsidR="00C23D6F" w:rsidRDefault="00000000">
            <w:pPr>
              <w:spacing w:after="0"/>
              <w:jc w:val="center"/>
            </w:pPr>
            <w:r>
              <w:t>Feb</w:t>
            </w:r>
          </w:p>
        </w:tc>
        <w:tc>
          <w:tcPr>
            <w:tcW w:w="3213"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6D2E7F0F" w14:textId="77777777" w:rsidR="00C23D6F" w:rsidRDefault="00000000">
            <w:pPr>
              <w:spacing w:after="0"/>
              <w:jc w:val="center"/>
            </w:pPr>
            <w:r>
              <w:t>128</w:t>
            </w:r>
          </w:p>
        </w:tc>
        <w:tc>
          <w:tcPr>
            <w:tcW w:w="3213"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2BCD6487" w14:textId="77777777" w:rsidR="00C23D6F" w:rsidRDefault="00000000">
            <w:pPr>
              <w:spacing w:after="0"/>
              <w:jc w:val="center"/>
            </w:pPr>
            <w:r>
              <w:t>130</w:t>
            </w:r>
          </w:p>
        </w:tc>
      </w:tr>
      <w:tr w:rsidR="00C23D6F" w14:paraId="472F023A" w14:textId="77777777">
        <w:tc>
          <w:tcPr>
            <w:tcW w:w="3213"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7E65A442" w14:textId="77777777" w:rsidR="00C23D6F" w:rsidRDefault="00000000">
            <w:pPr>
              <w:spacing w:after="0"/>
              <w:jc w:val="center"/>
            </w:pPr>
            <w:r>
              <w:t>Mar</w:t>
            </w:r>
          </w:p>
        </w:tc>
        <w:tc>
          <w:tcPr>
            <w:tcW w:w="3213"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1C5B75EF" w14:textId="77777777" w:rsidR="00C23D6F" w:rsidRDefault="00000000">
            <w:pPr>
              <w:spacing w:after="0"/>
              <w:jc w:val="center"/>
            </w:pPr>
            <w:r>
              <w:t>135</w:t>
            </w:r>
          </w:p>
        </w:tc>
        <w:tc>
          <w:tcPr>
            <w:tcW w:w="3213"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7BC81DE0" w14:textId="77777777" w:rsidR="00C23D6F" w:rsidRDefault="00000000">
            <w:pPr>
              <w:spacing w:after="0"/>
              <w:jc w:val="center"/>
            </w:pPr>
            <w:r>
              <w:t>130</w:t>
            </w:r>
          </w:p>
        </w:tc>
      </w:tr>
      <w:tr w:rsidR="00C23D6F" w14:paraId="4A6782C0" w14:textId="77777777">
        <w:tc>
          <w:tcPr>
            <w:tcW w:w="3213"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71753B9E" w14:textId="77777777" w:rsidR="00C23D6F" w:rsidRDefault="00000000">
            <w:pPr>
              <w:spacing w:after="0"/>
              <w:jc w:val="center"/>
            </w:pPr>
            <w:r>
              <w:lastRenderedPageBreak/>
              <w:t>Apr</w:t>
            </w:r>
          </w:p>
        </w:tc>
        <w:tc>
          <w:tcPr>
            <w:tcW w:w="3213"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397D005B" w14:textId="77777777" w:rsidR="00C23D6F" w:rsidRDefault="00000000">
            <w:pPr>
              <w:spacing w:after="0"/>
              <w:jc w:val="center"/>
            </w:pPr>
            <w:r>
              <w:t>140</w:t>
            </w:r>
          </w:p>
        </w:tc>
        <w:tc>
          <w:tcPr>
            <w:tcW w:w="3213"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0B836287" w14:textId="77777777" w:rsidR="00C23D6F" w:rsidRDefault="00000000">
            <w:pPr>
              <w:spacing w:after="0"/>
              <w:jc w:val="center"/>
            </w:pPr>
            <w:r>
              <w:t>130</w:t>
            </w:r>
          </w:p>
        </w:tc>
      </w:tr>
      <w:tr w:rsidR="00C23D6F" w14:paraId="53878C94" w14:textId="77777777">
        <w:tc>
          <w:tcPr>
            <w:tcW w:w="3213"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000FD1F3" w14:textId="77777777" w:rsidR="00C23D6F" w:rsidRDefault="00000000">
            <w:pPr>
              <w:spacing w:after="0"/>
              <w:jc w:val="center"/>
            </w:pPr>
            <w:r>
              <w:t>May</w:t>
            </w:r>
          </w:p>
        </w:tc>
        <w:tc>
          <w:tcPr>
            <w:tcW w:w="3213"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79F614B7" w14:textId="77777777" w:rsidR="00C23D6F" w:rsidRDefault="00000000">
            <w:pPr>
              <w:spacing w:after="0"/>
              <w:jc w:val="center"/>
            </w:pPr>
            <w:r>
              <w:t>148</w:t>
            </w:r>
          </w:p>
        </w:tc>
        <w:tc>
          <w:tcPr>
            <w:tcW w:w="3213"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7085AE95" w14:textId="77777777" w:rsidR="00C23D6F" w:rsidRDefault="00000000">
            <w:pPr>
              <w:spacing w:after="0"/>
              <w:jc w:val="center"/>
            </w:pPr>
            <w:r>
              <w:t>130</w:t>
            </w:r>
          </w:p>
        </w:tc>
      </w:tr>
      <w:tr w:rsidR="00C23D6F" w14:paraId="11E9FE5E" w14:textId="77777777">
        <w:tc>
          <w:tcPr>
            <w:tcW w:w="3213"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1228ECC0" w14:textId="77777777" w:rsidR="00C23D6F" w:rsidRDefault="00000000">
            <w:pPr>
              <w:spacing w:after="0"/>
              <w:jc w:val="center"/>
            </w:pPr>
            <w:r>
              <w:t>Jun</w:t>
            </w:r>
          </w:p>
        </w:tc>
        <w:tc>
          <w:tcPr>
            <w:tcW w:w="3213"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470F3334" w14:textId="77777777" w:rsidR="00C23D6F" w:rsidRDefault="00000000">
            <w:pPr>
              <w:spacing w:after="0"/>
              <w:jc w:val="center"/>
            </w:pPr>
            <w:r>
              <w:t>155</w:t>
            </w:r>
          </w:p>
        </w:tc>
        <w:tc>
          <w:tcPr>
            <w:tcW w:w="3213"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2D2C273C" w14:textId="77777777" w:rsidR="00C23D6F" w:rsidRDefault="00000000">
            <w:pPr>
              <w:spacing w:after="0"/>
              <w:jc w:val="center"/>
            </w:pPr>
            <w:r>
              <w:t>130</w:t>
            </w:r>
          </w:p>
        </w:tc>
      </w:tr>
      <w:tr w:rsidR="00C23D6F" w14:paraId="5B8016BD" w14:textId="77777777">
        <w:tc>
          <w:tcPr>
            <w:tcW w:w="3213"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58D02042" w14:textId="77777777" w:rsidR="00C23D6F" w:rsidRDefault="00000000">
            <w:pPr>
              <w:spacing w:after="0"/>
              <w:jc w:val="center"/>
            </w:pPr>
            <w:r>
              <w:t>Jul</w:t>
            </w:r>
          </w:p>
        </w:tc>
        <w:tc>
          <w:tcPr>
            <w:tcW w:w="3213"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43726216" w14:textId="77777777" w:rsidR="00C23D6F" w:rsidRDefault="00000000">
            <w:pPr>
              <w:spacing w:after="0"/>
              <w:jc w:val="center"/>
            </w:pPr>
            <w:r>
              <w:t>160</w:t>
            </w:r>
          </w:p>
        </w:tc>
        <w:tc>
          <w:tcPr>
            <w:tcW w:w="3213"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1629C53B" w14:textId="77777777" w:rsidR="00C23D6F" w:rsidRDefault="00000000">
            <w:pPr>
              <w:spacing w:after="0"/>
              <w:jc w:val="center"/>
            </w:pPr>
            <w:r>
              <w:t>135</w:t>
            </w:r>
          </w:p>
        </w:tc>
      </w:tr>
      <w:tr w:rsidR="00C23D6F" w14:paraId="5F6BCA75" w14:textId="77777777">
        <w:tc>
          <w:tcPr>
            <w:tcW w:w="3213"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5BF5343D" w14:textId="77777777" w:rsidR="00C23D6F" w:rsidRDefault="00000000">
            <w:pPr>
              <w:spacing w:after="0"/>
              <w:jc w:val="center"/>
            </w:pPr>
            <w:r>
              <w:t>Aug</w:t>
            </w:r>
          </w:p>
        </w:tc>
        <w:tc>
          <w:tcPr>
            <w:tcW w:w="3213"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68E1F15B" w14:textId="77777777" w:rsidR="00C23D6F" w:rsidRDefault="00000000">
            <w:pPr>
              <w:spacing w:after="0"/>
              <w:jc w:val="center"/>
            </w:pPr>
            <w:r>
              <w:t>158</w:t>
            </w:r>
          </w:p>
        </w:tc>
        <w:tc>
          <w:tcPr>
            <w:tcW w:w="3213"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3EF53129" w14:textId="77777777" w:rsidR="00C23D6F" w:rsidRDefault="00000000">
            <w:pPr>
              <w:spacing w:after="0"/>
              <w:jc w:val="center"/>
            </w:pPr>
            <w:r>
              <w:t>135</w:t>
            </w:r>
          </w:p>
        </w:tc>
      </w:tr>
    </w:tbl>
    <w:p w14:paraId="4542DF2B" w14:textId="77777777" w:rsidR="00C23D6F" w:rsidRDefault="00000000">
      <w:pPr>
        <w:pStyle w:val="Heading1"/>
        <w:spacing w:after="240"/>
      </w:pPr>
      <w:r>
        <w:rPr>
          <w:rFonts w:ascii="Aptos Display" w:hAnsi="Aptos Display"/>
        </w:rPr>
        <w:t>Practice Questions</w:t>
      </w:r>
    </w:p>
    <w:p w14:paraId="31784758" w14:textId="77777777" w:rsidR="00C23D6F" w:rsidRDefault="00000000">
      <w:pPr>
        <w:spacing w:after="120" w:line="276" w:lineRule="auto"/>
      </w:pPr>
      <w:r>
        <w:rPr>
          <w:b/>
        </w:rPr>
        <w:t>Question 1:</w:t>
      </w:r>
      <w:r>
        <w:t xml:space="preserve"> Using the dataset, calculate the Total Sales for all months. What formula should be used?</w:t>
      </w:r>
    </w:p>
    <w:p w14:paraId="6E55C2D3" w14:textId="77777777" w:rsidR="00C23D6F" w:rsidRDefault="00C23D6F">
      <w:pPr>
        <w:spacing w:after="240" w:line="276" w:lineRule="auto"/>
      </w:pPr>
    </w:p>
    <w:p w14:paraId="6B1FF9E8" w14:textId="77777777" w:rsidR="00C23D6F" w:rsidRDefault="00C23D6F">
      <w:pPr>
        <w:spacing w:after="240" w:line="276" w:lineRule="auto"/>
      </w:pPr>
    </w:p>
    <w:p w14:paraId="44C330CB" w14:textId="77777777" w:rsidR="00C23D6F" w:rsidRDefault="00C23D6F">
      <w:pPr>
        <w:spacing w:after="240" w:line="276" w:lineRule="auto"/>
      </w:pPr>
    </w:p>
    <w:p w14:paraId="0F33AACC" w14:textId="77777777" w:rsidR="00C23D6F" w:rsidRDefault="00000000">
      <w:pPr>
        <w:spacing w:after="120" w:line="276" w:lineRule="auto"/>
      </w:pPr>
      <w:r>
        <w:rPr>
          <w:b/>
        </w:rPr>
        <w:t>Question 2:</w:t>
      </w:r>
      <w:r>
        <w:t xml:space="preserve"> Calculate the Average Monthly Sales. How does this value help in understanding performance consistency?</w:t>
      </w:r>
    </w:p>
    <w:p w14:paraId="4C2C1FC9" w14:textId="77777777" w:rsidR="00C23D6F" w:rsidRDefault="00C23D6F">
      <w:pPr>
        <w:spacing w:after="240" w:line="276" w:lineRule="auto"/>
      </w:pPr>
    </w:p>
    <w:p w14:paraId="53CC4D64" w14:textId="77777777" w:rsidR="00C23D6F" w:rsidRDefault="00C23D6F">
      <w:pPr>
        <w:spacing w:after="240" w:line="276" w:lineRule="auto"/>
      </w:pPr>
    </w:p>
    <w:p w14:paraId="5FC1DA54" w14:textId="77777777" w:rsidR="00C23D6F" w:rsidRDefault="00C23D6F">
      <w:pPr>
        <w:spacing w:after="240" w:line="276" w:lineRule="auto"/>
      </w:pPr>
    </w:p>
    <w:p w14:paraId="2AE1C306" w14:textId="77777777" w:rsidR="00C23D6F" w:rsidRDefault="00000000">
      <w:pPr>
        <w:spacing w:after="120" w:line="276" w:lineRule="auto"/>
      </w:pPr>
      <w:r>
        <w:rPr>
          <w:b/>
        </w:rPr>
        <w:t>Question 3:</w:t>
      </w:r>
      <w:r>
        <w:t xml:space="preserve"> Add a new column labeled Variance and compute the difference between Actual Sales and Sales Target for each month. What does a positive variance indicate?</w:t>
      </w:r>
    </w:p>
    <w:p w14:paraId="32039658" w14:textId="77777777" w:rsidR="00C23D6F" w:rsidRDefault="00C23D6F">
      <w:pPr>
        <w:spacing w:after="240" w:line="276" w:lineRule="auto"/>
      </w:pPr>
    </w:p>
    <w:p w14:paraId="4EAB8DA7" w14:textId="77777777" w:rsidR="00C23D6F" w:rsidRDefault="00C23D6F">
      <w:pPr>
        <w:spacing w:after="240" w:line="276" w:lineRule="auto"/>
      </w:pPr>
    </w:p>
    <w:p w14:paraId="266617C9" w14:textId="77777777" w:rsidR="00C23D6F" w:rsidRDefault="00C23D6F">
      <w:pPr>
        <w:spacing w:after="240" w:line="276" w:lineRule="auto"/>
      </w:pPr>
    </w:p>
    <w:p w14:paraId="35AB44E0" w14:textId="77777777" w:rsidR="00C23D6F" w:rsidRDefault="00000000">
      <w:pPr>
        <w:spacing w:after="120" w:line="276" w:lineRule="auto"/>
      </w:pPr>
      <w:r>
        <w:rPr>
          <w:b/>
        </w:rPr>
        <w:t>Question 4:</w:t>
      </w:r>
      <w:r>
        <w:t xml:space="preserve"> Identify which months exceeded the sales target and which months fell short.</w:t>
      </w:r>
    </w:p>
    <w:p w14:paraId="067E0A76" w14:textId="77777777" w:rsidR="00C23D6F" w:rsidRDefault="00C23D6F">
      <w:pPr>
        <w:spacing w:after="240" w:line="276" w:lineRule="auto"/>
      </w:pPr>
    </w:p>
    <w:p w14:paraId="2C64167A" w14:textId="77777777" w:rsidR="00C23D6F" w:rsidRDefault="00C23D6F">
      <w:pPr>
        <w:spacing w:after="240" w:line="276" w:lineRule="auto"/>
      </w:pPr>
    </w:p>
    <w:p w14:paraId="16BF1659" w14:textId="77777777" w:rsidR="00C23D6F" w:rsidRDefault="00C23D6F">
      <w:pPr>
        <w:spacing w:after="240" w:line="276" w:lineRule="auto"/>
      </w:pPr>
    </w:p>
    <w:p w14:paraId="3BC90782" w14:textId="77777777" w:rsidR="00C23D6F" w:rsidRDefault="00000000">
      <w:pPr>
        <w:spacing w:after="120" w:line="276" w:lineRule="auto"/>
      </w:pPr>
      <w:r>
        <w:rPr>
          <w:b/>
        </w:rPr>
        <w:lastRenderedPageBreak/>
        <w:t>Question 5:</w:t>
      </w:r>
      <w:r>
        <w:t xml:space="preserve"> Based on the variance values for each month, determine whether the business is becoming more or less aligned with its sales target over time. Explain which months show the most significant change and what this indicates about overall performance.</w:t>
      </w:r>
    </w:p>
    <w:p w14:paraId="2A31E264" w14:textId="77777777" w:rsidR="00C23D6F" w:rsidRDefault="00C23D6F">
      <w:pPr>
        <w:spacing w:after="240" w:line="276" w:lineRule="auto"/>
      </w:pPr>
    </w:p>
    <w:p w14:paraId="56C6D9D6" w14:textId="77777777" w:rsidR="00C23D6F" w:rsidRDefault="00C23D6F">
      <w:pPr>
        <w:spacing w:after="240" w:line="276" w:lineRule="auto"/>
      </w:pPr>
    </w:p>
    <w:p w14:paraId="259FD9D5" w14:textId="77777777" w:rsidR="00C23D6F" w:rsidRDefault="00C23D6F">
      <w:pPr>
        <w:spacing w:after="240" w:line="276" w:lineRule="auto"/>
      </w:pPr>
    </w:p>
    <w:p w14:paraId="00749A39" w14:textId="77777777" w:rsidR="00C23D6F" w:rsidRDefault="00C23D6F">
      <w:pPr>
        <w:spacing w:after="240" w:line="276" w:lineRule="auto"/>
      </w:pPr>
    </w:p>
    <w:p w14:paraId="144D2805" w14:textId="77777777" w:rsidR="00C23D6F" w:rsidRDefault="00000000">
      <w:pPr>
        <w:spacing w:after="120" w:line="276" w:lineRule="auto"/>
      </w:pPr>
      <w:r>
        <w:rPr>
          <w:b/>
        </w:rPr>
        <w:t>Question 6:</w:t>
      </w:r>
      <w:r>
        <w:t xml:space="preserve"> Create a Line Chart showing Actual Sales over time. What trend does the chart reveal?</w:t>
      </w:r>
    </w:p>
    <w:p w14:paraId="6F04FAD7" w14:textId="77777777" w:rsidR="00C23D6F" w:rsidRDefault="00C23D6F">
      <w:pPr>
        <w:spacing w:after="240" w:line="276" w:lineRule="auto"/>
      </w:pPr>
    </w:p>
    <w:p w14:paraId="2D180A32" w14:textId="77777777" w:rsidR="00C23D6F" w:rsidRDefault="00C23D6F">
      <w:pPr>
        <w:spacing w:after="240" w:line="276" w:lineRule="auto"/>
      </w:pPr>
    </w:p>
    <w:p w14:paraId="0E4BFA9B" w14:textId="77777777" w:rsidR="00C23D6F" w:rsidRDefault="00C23D6F">
      <w:pPr>
        <w:spacing w:after="240" w:line="276" w:lineRule="auto"/>
      </w:pPr>
    </w:p>
    <w:p w14:paraId="13D9C901" w14:textId="77777777" w:rsidR="00C23D6F" w:rsidRDefault="00000000">
      <w:pPr>
        <w:spacing w:after="120" w:line="276" w:lineRule="auto"/>
      </w:pPr>
      <w:r>
        <w:rPr>
          <w:b/>
        </w:rPr>
        <w:t>Question 7:</w:t>
      </w:r>
      <w:r>
        <w:t xml:space="preserve"> Create a Column Chart showing Variance from Target. Which months show the highest and lowest variance?</w:t>
      </w:r>
    </w:p>
    <w:p w14:paraId="2500E3C9" w14:textId="77777777" w:rsidR="00C23D6F" w:rsidRDefault="00C23D6F">
      <w:pPr>
        <w:spacing w:after="240" w:line="276" w:lineRule="auto"/>
      </w:pPr>
    </w:p>
    <w:p w14:paraId="2E2F673E" w14:textId="77777777" w:rsidR="00C23D6F" w:rsidRDefault="00C23D6F">
      <w:pPr>
        <w:spacing w:after="240" w:line="276" w:lineRule="auto"/>
      </w:pPr>
    </w:p>
    <w:p w14:paraId="6B988B77" w14:textId="77777777" w:rsidR="00C23D6F" w:rsidRDefault="00C23D6F">
      <w:pPr>
        <w:spacing w:after="240" w:line="276" w:lineRule="auto"/>
      </w:pPr>
    </w:p>
    <w:p w14:paraId="562B3B2E" w14:textId="77777777" w:rsidR="00C23D6F" w:rsidRDefault="00000000">
      <w:pPr>
        <w:spacing w:after="120" w:line="276" w:lineRule="auto"/>
      </w:pPr>
      <w:r>
        <w:rPr>
          <w:b/>
        </w:rPr>
        <w:t>Question 8:</w:t>
      </w:r>
      <w:r>
        <w:t xml:space="preserve"> Based on your calculations, list the Key Performance Indicators (KPIs) that summarize overall performance.</w:t>
      </w:r>
    </w:p>
    <w:p w14:paraId="538A43BA" w14:textId="77777777" w:rsidR="00C23D6F" w:rsidRDefault="00C23D6F">
      <w:pPr>
        <w:spacing w:after="240" w:line="276" w:lineRule="auto"/>
      </w:pPr>
    </w:p>
    <w:p w14:paraId="7A55259C" w14:textId="77777777" w:rsidR="00C23D6F" w:rsidRDefault="00C23D6F">
      <w:pPr>
        <w:spacing w:after="240" w:line="276" w:lineRule="auto"/>
      </w:pPr>
    </w:p>
    <w:p w14:paraId="2F90D938" w14:textId="77777777" w:rsidR="00C23D6F" w:rsidRDefault="00C23D6F">
      <w:pPr>
        <w:spacing w:after="240" w:line="276" w:lineRule="auto"/>
      </w:pPr>
    </w:p>
    <w:p w14:paraId="62EA0372" w14:textId="77777777" w:rsidR="00C23D6F" w:rsidRDefault="00000000">
      <w:pPr>
        <w:spacing w:after="120" w:line="276" w:lineRule="auto"/>
      </w:pPr>
      <w:r>
        <w:rPr>
          <w:b/>
        </w:rPr>
        <w:t>Question 9:</w:t>
      </w:r>
      <w:r>
        <w:t xml:space="preserve"> Interpret the results: How do the Total Sales, Average Monthly Sales, and Variance values demonstrate progress toward business goals?</w:t>
      </w:r>
    </w:p>
    <w:p w14:paraId="46931EE8" w14:textId="77777777" w:rsidR="00C23D6F" w:rsidRDefault="00C23D6F">
      <w:pPr>
        <w:spacing w:after="240" w:line="276" w:lineRule="auto"/>
      </w:pPr>
    </w:p>
    <w:p w14:paraId="151572BD" w14:textId="77777777" w:rsidR="00C23D6F" w:rsidRDefault="00C23D6F">
      <w:pPr>
        <w:spacing w:after="240" w:line="276" w:lineRule="auto"/>
      </w:pPr>
    </w:p>
    <w:p w14:paraId="72DF88EF" w14:textId="77777777" w:rsidR="00C23D6F" w:rsidRDefault="00C23D6F">
      <w:pPr>
        <w:spacing w:after="240" w:line="276" w:lineRule="auto"/>
      </w:pPr>
    </w:p>
    <w:p w14:paraId="04953595" w14:textId="77777777" w:rsidR="00C23D6F" w:rsidRDefault="00C23D6F">
      <w:pPr>
        <w:spacing w:after="240" w:line="276" w:lineRule="auto"/>
      </w:pPr>
    </w:p>
    <w:p w14:paraId="6B35593D" w14:textId="77777777" w:rsidR="00C23D6F" w:rsidRDefault="00000000">
      <w:pPr>
        <w:spacing w:after="120" w:line="276" w:lineRule="auto"/>
      </w:pPr>
      <w:r>
        <w:rPr>
          <w:b/>
        </w:rPr>
        <w:lastRenderedPageBreak/>
        <w:t>Question 10:</w:t>
      </w:r>
      <w:r>
        <w:t xml:space="preserve"> Use an AI tool (such as Excel Copilot or another AI assistant) to generate a short summary of the dataset's performance trend. How does the AI's interpretation compare to your own?</w:t>
      </w:r>
    </w:p>
    <w:p w14:paraId="78AD5744" w14:textId="77777777" w:rsidR="00C23D6F" w:rsidRDefault="00C23D6F">
      <w:pPr>
        <w:spacing w:after="240" w:line="276" w:lineRule="auto"/>
      </w:pPr>
    </w:p>
    <w:p w14:paraId="2CF9D14D" w14:textId="77777777" w:rsidR="00C23D6F" w:rsidRDefault="00C23D6F">
      <w:pPr>
        <w:spacing w:after="240" w:line="276" w:lineRule="auto"/>
      </w:pPr>
    </w:p>
    <w:p w14:paraId="06DF4BB8" w14:textId="77777777" w:rsidR="00C23D6F" w:rsidRDefault="00C23D6F">
      <w:pPr>
        <w:spacing w:after="240" w:line="276" w:lineRule="auto"/>
      </w:pPr>
    </w:p>
    <w:p w14:paraId="3F689607" w14:textId="77777777" w:rsidR="00C23D6F" w:rsidRDefault="00C23D6F">
      <w:pPr>
        <w:spacing w:after="240" w:line="276" w:lineRule="auto"/>
      </w:pPr>
    </w:p>
    <w:sectPr w:rsidR="00C23D6F" w:rsidSect="00034616">
      <w:headerReference w:type="default" r:id="rId8"/>
      <w:footerReference w:type="default" r:id="rId9"/>
      <w:pgSz w:w="11906" w:h="16838"/>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5D621" w14:textId="77777777" w:rsidR="00A8240F" w:rsidRDefault="00A8240F">
      <w:pPr>
        <w:spacing w:after="0"/>
      </w:pPr>
      <w:r>
        <w:separator/>
      </w:r>
    </w:p>
  </w:endnote>
  <w:endnote w:type="continuationSeparator" w:id="0">
    <w:p w14:paraId="0A6F8004" w14:textId="77777777" w:rsidR="00A8240F" w:rsidRDefault="00A824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ptos">
    <w:altName w:val="Calibri"/>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ptos Display">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6D72E" w14:textId="77777777" w:rsidR="00C23D6F" w:rsidRDefault="00000000">
    <w:pPr>
      <w:pStyle w:val="Footer"/>
      <w:jc w:val="center"/>
    </w:pPr>
    <w:r>
      <w:rPr>
        <w:color w:val="44546A"/>
        <w:sz w:val="18"/>
      </w:rPr>
      <w:t xml:space="preserve">Page </w:t>
    </w:r>
    <w:r>
      <w:rPr>
        <w:color w:val="44546A"/>
        <w:sz w:val="18"/>
      </w:rPr>
      <w:fldChar w:fldCharType="begin"/>
    </w:r>
    <w:r>
      <w:rPr>
        <w:color w:val="44546A"/>
        <w:sz w:val="18"/>
      </w:rPr>
      <w:instrText>PAGE</w:instrText>
    </w:r>
    <w:r>
      <w:rPr>
        <w:color w:val="44546A"/>
        <w:sz w:val="18"/>
      </w:rPr>
      <w:fldChar w:fldCharType="separate"/>
    </w:r>
    <w:r>
      <w:rPr>
        <w:color w:val="44546A"/>
        <w:sz w:val="18"/>
      </w:rPr>
      <w:t>1</w:t>
    </w:r>
    <w:r>
      <w:rPr>
        <w:color w:val="44546A"/>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5425E" w14:textId="77777777" w:rsidR="00A8240F" w:rsidRDefault="00A8240F">
      <w:pPr>
        <w:spacing w:after="0"/>
      </w:pPr>
      <w:r>
        <w:separator/>
      </w:r>
    </w:p>
  </w:footnote>
  <w:footnote w:type="continuationSeparator" w:id="0">
    <w:p w14:paraId="369C7326" w14:textId="77777777" w:rsidR="00A8240F" w:rsidRDefault="00A824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0F7DC" w14:textId="77777777" w:rsidR="00C23D6F" w:rsidRDefault="00000000">
    <w:pPr>
      <w:pStyle w:val="Header"/>
    </w:pPr>
    <w:r>
      <w:rPr>
        <w:color w:val="44546A"/>
        <w:sz w:val="18"/>
      </w:rPr>
      <w:t>Lab 2-1: Descriptive Analytics and KPIs - Practice Form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64762993">
    <w:abstractNumId w:val="8"/>
  </w:num>
  <w:num w:numId="2" w16cid:durableId="1246183399">
    <w:abstractNumId w:val="6"/>
  </w:num>
  <w:num w:numId="3" w16cid:durableId="1604261656">
    <w:abstractNumId w:val="5"/>
  </w:num>
  <w:num w:numId="4" w16cid:durableId="902176219">
    <w:abstractNumId w:val="4"/>
  </w:num>
  <w:num w:numId="5" w16cid:durableId="1188442225">
    <w:abstractNumId w:val="7"/>
  </w:num>
  <w:num w:numId="6" w16cid:durableId="174996647">
    <w:abstractNumId w:val="3"/>
  </w:num>
  <w:num w:numId="7" w16cid:durableId="790784531">
    <w:abstractNumId w:val="2"/>
  </w:num>
  <w:num w:numId="8" w16cid:durableId="683748594">
    <w:abstractNumId w:val="1"/>
  </w:num>
  <w:num w:numId="9" w16cid:durableId="7967273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8327F7"/>
    <w:rsid w:val="00A8240F"/>
    <w:rsid w:val="00AA1D8D"/>
    <w:rsid w:val="00B47730"/>
    <w:rsid w:val="00C23D6F"/>
    <w:rsid w:val="00C87621"/>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419C99B"/>
  <w14:defaultImageDpi w14:val="300"/>
  <w15:docId w15:val="{CCC10FD9-5A9A-4E1D-A351-D04DC6189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line="240" w:lineRule="auto"/>
    </w:pPr>
    <w:rPr>
      <w:rFonts w:ascii="Aptos" w:eastAsia="Aptos" w:hAnsi="Aptos" w:cs="Aptos"/>
      <w:color w:val="000000"/>
      <w:sz w:val="24"/>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Cs/>
      <w:color w:val="2F5496"/>
      <w:sz w:val="4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Cs/>
      <w:color w:val="2F5496"/>
      <w:sz w:val="3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Cs/>
      <w:color w:val="2F5496"/>
      <w:sz w:val="28"/>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Cs/>
      <w:i/>
      <w:iCs/>
      <w:color w:val="2F5496"/>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F5496"/>
      <w:sz w:val="20"/>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F5496"/>
      <w:sz w:val="20"/>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contextualSpacing/>
    </w:pPr>
    <w:rPr>
      <w:rFonts w:asciiTheme="majorHAnsi" w:eastAsiaTheme="majorEastAsia" w:hAnsiTheme="majorHAnsi" w:cstheme="majorBidi"/>
      <w:b/>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spacing w:val="15"/>
      <w:sz w:val="28"/>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spacing w:line="240" w:lineRule="auto"/>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378</Words>
  <Characters>2156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Seefeld</dc:creator>
  <cp:keywords/>
  <dc:description/>
  <cp:lastModifiedBy>Kim Seefeld</cp:lastModifiedBy>
  <cp:revision>2</cp:revision>
  <dcterms:created xsi:type="dcterms:W3CDTF">2026-06-07T01:05:00Z</dcterms:created>
  <dcterms:modified xsi:type="dcterms:W3CDTF">2026-06-07T01:05:00Z</dcterms:modified>
  <cp:category/>
</cp:coreProperties>
</file>